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Räucherofen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8055783" name="019d8aed-2dba-75df-bbbd-bdc190c97a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040127" name="019d8aed-2dba-75df-bbbd-bdc190c97a0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3437610" name="019d8af5-a56b-706c-97f9-e91f7b13b1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6320388" name="019d8af5-a56b-706c-97f9-e91f7b13b13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9725780" name="019d8afb-ef5f-773f-b4f8-21f96f27b4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8793458" name="019d8afb-ef5f-773f-b4f8-21f96f27b4d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Tteppenhaus / Gang </w:t>
            </w:r>
          </w:p>
          <w:p>
            <w:pPr>
              <w:spacing w:before="0" w:after="0" w:line="240" w:lineRule="auto"/>
            </w:pPr>
            <w:r>
              <w:t>DG/UG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8201342" name="019d8b00-4543-7f49-91e5-3ef176661d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8556803" name="019d8b00-4543-7f49-91e5-3ef176661d5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4712257" name="019d8b14-900d-71fa-b8dd-99df150a82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276902" name="019d8b14-900d-71fa-b8dd-99df150a821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3150569" name="019d8b1a-24f3-7178-b976-c6924ad046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80432" name="019d8b1a-24f3-7178-b976-c6924ad046cc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1706120" name="019d8b2c-e025-7509-ab89-fb6bf2f9e5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409150" name="019d8b2c-e025-7509-ab89-fb6bf2f9e52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6573548" name="019d8b36-7d22-7a87-9738-7fd10e167a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478663" name="019d8b36-7d22-7a87-9738-7fd10e167ac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5036748" name="019d8b3a-3c25-7e2c-b6e6-faa3f8902d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5561426" name="019d8b3a-3c25-7e2c-b6e6-faa3f8902de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Fassde </w:t>
            </w:r>
          </w:p>
          <w:p>
            <w:pPr>
              <w:spacing w:before="0" w:after="0" w:line="240" w:lineRule="auto"/>
            </w:pPr>
            <w:r>
              <w:t>EG /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370588" name="019d8b3c-528d-7338-8322-4366e024f7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5536067" name="019d8b3c-528d-7338-8322-4366e024f75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882458" name="019d8af3-80bc-7a6d-b56f-a672711f92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042667" name="019d8af3-80bc-7a6d-b56f-a672711f927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9859605" name="019d8afa-bcee-78d7-95ef-64b0573c0c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7441383" name="019d8afa-bcee-78d7-95ef-64b0573c0c1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Tteppenhaus / Gang </w:t>
            </w:r>
          </w:p>
          <w:p>
            <w:pPr>
              <w:spacing w:before="0" w:after="0" w:line="240" w:lineRule="auto"/>
            </w:pPr>
            <w:r>
              <w:t>DG/UG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7942315" name="019d8afe-fb03-7d0f-8ae4-7953ce71cd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5994331" name="019d8afe-fb03-7d0f-8ae4-7953ce71cd0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0805837" name="019d8b13-67a9-779a-895a-c977529c09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692939" name="019d8b13-67a9-779a-895a-c977529c090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8472710" name="019d8b18-dcf1-7715-9846-363c29fae9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0799415" name="019d8b18-dcf1-7715-9846-363c29fae91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6151814" name="019d8b1f-09fb-7cf2-b818-2b4c7dd0b3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9552768" name="019d8b1f-09fb-7cf2-b818-2b4c7dd0b39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4333250" name="019d8b34-bb1e-7383-883b-90880c554d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2151859" name="019d8b34-bb1e-7383-883b-90880c554d1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1456925" name="019d8af9-499f-7dba-8903-2ded933c9e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908802" name="019d8af9-499f-7dba-8903-2ded933c9e4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/ Gang / 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3389737" name="019d8b0d-8f0f-7b18-88e9-55019eb890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938200" name="019d8b0d-8f0f-7b18-88e9-55019eb8906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1306496" name="019d8b1b-0b82-774e-89f5-ca1cee330c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778809" name="019d8b1b-0b82-774e-89f5-ca1cee330cd2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1217016" name="019d8b1b-cf3a-7ca2-8eaa-ee76d2c18e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277348" name="019d8b1b-cf3a-7ca2-8eaa-ee76d2c18efb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Wand/ Boden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5067133" name="019d8b37-b0ac-77be-99d8-d3c63e81be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43948" name="019d8b37-b0ac-77be-99d8-d3c63e81be4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/ Gang / 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0352900" name="019d8b0f-19bd-7c2c-b7c2-1a982f9b82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7322558" name="019d8b0f-19bd-7c2c-b7c2-1a982f9b82d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4764085" name="019d8ae8-195c-7a66-a532-21a6962860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5202819" name="019d8ae8-195c-7a66-a532-21a6962860f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geamtes Haus </w:t>
            </w:r>
          </w:p>
          <w:p>
            <w:pPr>
              <w:spacing w:before="0" w:after="0" w:line="240" w:lineRule="auto"/>
            </w:pPr>
            <w:r>
              <w:t>DG/ UG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662646" name="019d8aea-9b33-7c30-9e55-c664414bf9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4396820" name="019d8aea-9b33-7c30-9e55-c664414bf9dc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Räucherofen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0984623" name="019d8aec-0653-7882-bbe7-b104e12859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974711" name="019d8aec-0653-7882-bbe7-b104e12859a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Räucherofen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Räucherofen </w:t>
            </w:r>
          </w:p>
        </w:tc>
        <w:tc>
          <w:p>
            <w:pPr>
              <w:spacing w:before="0" w:after="0" w:line="240" w:lineRule="auto"/>
            </w:pPr>
            <w:r>
              <w:t>Räucherofen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9768631" name="019d8aee-7b3d-7c57-a3c3-bddbd9b9fd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648915" name="019d8aee-7b3d-7c57-a3c3-bddbd9b9fdbf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3548041" name="019d8af7-a0bb-71de-91bf-951371d61c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4635928" name="019d8af7-a0bb-71de-91bf-951371d61c42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Postschalter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1769703" name="019d8b0a-4668-760c-894f-eb5778c4fe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086466" name="019d8b0a-4668-760c-894f-eb5778c4fe72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geamtes Haus </w:t>
            </w:r>
          </w:p>
          <w:p>
            <w:pPr>
              <w:spacing w:before="0" w:after="0" w:line="240" w:lineRule="auto"/>
            </w:pPr>
            <w:r>
              <w:t>DG/ UG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Schlake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7515337" name="019d8afc-b585-75e6-9936-ac7d8d2235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484538" name="019d8afc-b585-75e6-9936-ac7d8d223514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Postschalter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Brandschutz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4044038" name="019d8b06-36e2-7c12-ab4b-e3ea041f62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379259" name="019d8b06-36e2-7c12-ab4b-e3ea041f627e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Heizofen </w:t>
            </w:r>
          </w:p>
        </w:tc>
        <w:tc>
          <w:p>
            <w:pPr>
              <w:spacing w:before="0" w:after="0" w:line="240" w:lineRule="auto"/>
            </w:pPr>
            <w:r>
              <w:t>Heizofen </w:t>
            </w:r>
          </w:p>
        </w:tc>
        <w:tc>
          <w:p>
            <w:pPr>
              <w:spacing w:before="0" w:after="0" w:line="240" w:lineRule="auto"/>
            </w:pPr>
            <w:r>
              <w:t>Asbestschüre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8241361" name="019d8b10-4b96-79e3-94e1-9cfe2b8484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7428157" name="019d8b10-4b96-79e3-94e1-9cfe2b848420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7131957" name="019d8b1d-44b2-74bc-9f22-3086a1b860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1408264" name="019d8b1d-44b2-74bc-9f22-3086a1b860a2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Waschbecken </w:t>
            </w:r>
          </w:p>
        </w:tc>
        <w:tc>
          <w:p>
            <w:pPr>
              <w:spacing w:before="0" w:after="0" w:line="240" w:lineRule="auto"/>
            </w:pPr>
            <w:r>
              <w:t>Waschbecken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1752817" name="019d8b30-e524-7a02-a4ee-eae181a341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858808" name="019d8b30-e524-7a02-a4ee-eae181a34157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5706775" name="019d8b15-80c5-7b26-be44-5a756f322e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838998" name="019d8b15-80c5-7b26-be44-5a756f322e56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Ausserdorfstrasse 91, Wislikofen</w:t>
          </w:r>
        </w:p>
        <w:p>
          <w:pPr>
            <w:spacing w:before="0" w:after="0"/>
          </w:pPr>
          <w:r>
            <w:t>DN 841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footer.xml" Type="http://schemas.openxmlformats.org/officeDocument/2006/relationships/footer" Id="rId39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